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BD60" w14:textId="77777777" w:rsidR="00BE2146" w:rsidRDefault="00BE2146" w:rsidP="00322B02">
      <w:pPr>
        <w:rPr>
          <w:rFonts w:ascii="Calibri" w:hAnsi="Calibri" w:cs="Calibri"/>
        </w:rPr>
      </w:pPr>
    </w:p>
    <w:p w14:paraId="1DAE5A8C" w14:textId="77777777" w:rsidR="00BE2146" w:rsidRPr="00BE2146" w:rsidRDefault="00BE2146" w:rsidP="00BE2146">
      <w:pPr>
        <w:rPr>
          <w:rFonts w:ascii="Calibri" w:hAnsi="Calibri" w:cs="Calibri"/>
          <w:b/>
          <w:bCs/>
        </w:rPr>
      </w:pPr>
      <w:r w:rsidRPr="00BE2146">
        <w:rPr>
          <w:rFonts w:ascii="Calibri" w:hAnsi="Calibri" w:cs="Calibri"/>
          <w:b/>
          <w:bCs/>
        </w:rPr>
        <w:t>Załącznik nr 2.1</w:t>
      </w:r>
      <w:r w:rsidRPr="00BE2146">
        <w:rPr>
          <w:rFonts w:ascii="Calibri" w:hAnsi="Calibri" w:cs="Calibri"/>
          <w:b/>
          <w:bCs/>
        </w:rPr>
        <w:t>8</w:t>
      </w:r>
    </w:p>
    <w:p w14:paraId="7FA6B3F0" w14:textId="10796F45" w:rsidR="00322B02" w:rsidRPr="00BE2146" w:rsidRDefault="00322B02" w:rsidP="00BE2146">
      <w:pPr>
        <w:rPr>
          <w:rFonts w:ascii="Calibri" w:hAnsi="Calibri" w:cs="Calibri"/>
        </w:rPr>
      </w:pPr>
      <w:r w:rsidRPr="00B41B60">
        <w:rPr>
          <w:rFonts w:ascii="Calibri" w:hAnsi="Calibri" w:cs="Calibri"/>
        </w:rPr>
        <w:t>Zestawienie i specyfikacja zamawianych artykułów (Dostawa fabrycznie now</w:t>
      </w:r>
      <w:r>
        <w:rPr>
          <w:rFonts w:ascii="Calibri" w:hAnsi="Calibri" w:cs="Calibri"/>
        </w:rPr>
        <w:t>ych</w:t>
      </w:r>
      <w:r w:rsidRPr="00B41B6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drukarek w ilości: </w:t>
      </w:r>
      <w:r w:rsidR="00FF3D23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sztuk</w:t>
      </w:r>
      <w:r w:rsidR="00FF3D23">
        <w:rPr>
          <w:rFonts w:ascii="Calibri" w:hAnsi="Calibri" w:cs="Calibri"/>
        </w:rPr>
        <w:t>i</w:t>
      </w:r>
      <w:r w:rsidRPr="00B41B60">
        <w:rPr>
          <w:rFonts w:ascii="Calibri" w:hAnsi="Calibri" w:cs="Calibri"/>
        </w:rPr>
        <w:t>)</w:t>
      </w:r>
    </w:p>
    <w:p w14:paraId="763F7662" w14:textId="0411D5EC" w:rsidR="002503B8" w:rsidRDefault="00CE6BD8">
      <w:r>
        <w:t>F</w:t>
      </w:r>
      <w:r w:rsidR="0072020A">
        <w:t>abrycznie nowe urządzeni</w:t>
      </w:r>
      <w:r>
        <w:t>e</w:t>
      </w:r>
      <w:r w:rsidR="0072020A">
        <w:t xml:space="preserve"> </w:t>
      </w:r>
      <w:r w:rsidR="008774D4">
        <w:t>wielofunkcyjne</w:t>
      </w:r>
      <w:r w:rsidR="0072020A">
        <w:t xml:space="preserve"> przeznaczonego do pracy w </w:t>
      </w:r>
      <w:r>
        <w:t>administracji (małe biuro)</w:t>
      </w:r>
      <w:r w:rsidR="0072020A">
        <w:t xml:space="preserve">, do obsługi procesów realizowanych z wykorzystaniem </w:t>
      </w:r>
      <w:r>
        <w:t xml:space="preserve">komunikacji faxowej oraz </w:t>
      </w:r>
      <w:r w:rsidR="0072020A">
        <w:t>platformy P1 (druk recept, e‑recept, skierowań, zleceń, zaświadczeń oraz innej dokumentacji pacjenta).</w:t>
      </w:r>
    </w:p>
    <w:p w14:paraId="7BAD718D" w14:textId="38B88573" w:rsidR="002503B8" w:rsidRDefault="0072020A">
      <w:r>
        <w:t xml:space="preserve">Ilość: </w:t>
      </w:r>
      <w:r w:rsidR="00FF3D23">
        <w:t>1</w:t>
      </w:r>
      <w:r>
        <w:t xml:space="preserve"> sztuka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7"/>
        <w:gridCol w:w="3537"/>
        <w:gridCol w:w="3267"/>
      </w:tblGrid>
      <w:tr w:rsidR="002503B8" w14:paraId="732ABBAB" w14:textId="77777777" w:rsidTr="00322B02">
        <w:tc>
          <w:tcPr>
            <w:tcW w:w="709" w:type="dxa"/>
          </w:tcPr>
          <w:p w14:paraId="47EA3A6A" w14:textId="77777777" w:rsidR="002503B8" w:rsidRDefault="0072020A">
            <w:r>
              <w:t>Lp</w:t>
            </w:r>
          </w:p>
        </w:tc>
        <w:tc>
          <w:tcPr>
            <w:tcW w:w="2977" w:type="dxa"/>
          </w:tcPr>
          <w:p w14:paraId="7FCFC8A6" w14:textId="77777777" w:rsidR="002503B8" w:rsidRDefault="0072020A">
            <w:r>
              <w:t>Parametr</w:t>
            </w:r>
          </w:p>
        </w:tc>
        <w:tc>
          <w:tcPr>
            <w:tcW w:w="3537" w:type="dxa"/>
          </w:tcPr>
          <w:p w14:paraId="615187D5" w14:textId="77777777" w:rsidR="002503B8" w:rsidRDefault="0072020A">
            <w:r>
              <w:t>Wymagane, minimalne parametry techniczne</w:t>
            </w:r>
          </w:p>
        </w:tc>
        <w:tc>
          <w:tcPr>
            <w:tcW w:w="3267" w:type="dxa"/>
          </w:tcPr>
          <w:p w14:paraId="0FD4D637" w14:textId="77777777" w:rsidR="002503B8" w:rsidRDefault="0072020A">
            <w:r>
              <w:t>Parametry oferowanego sprzętu</w:t>
            </w:r>
          </w:p>
        </w:tc>
      </w:tr>
      <w:tr w:rsidR="002503B8" w14:paraId="67A93A46" w14:textId="77777777" w:rsidTr="00322B02">
        <w:tc>
          <w:tcPr>
            <w:tcW w:w="709" w:type="dxa"/>
          </w:tcPr>
          <w:p w14:paraId="496E7818" w14:textId="77777777" w:rsidR="002503B8" w:rsidRDefault="0072020A">
            <w:r>
              <w:t>1</w:t>
            </w:r>
          </w:p>
        </w:tc>
        <w:tc>
          <w:tcPr>
            <w:tcW w:w="2977" w:type="dxa"/>
          </w:tcPr>
          <w:p w14:paraId="2E021CFE" w14:textId="77777777" w:rsidR="002503B8" w:rsidRDefault="0072020A">
            <w:r>
              <w:t>Producent i model</w:t>
            </w:r>
          </w:p>
        </w:tc>
        <w:tc>
          <w:tcPr>
            <w:tcW w:w="3537" w:type="dxa"/>
          </w:tcPr>
          <w:p w14:paraId="221F01CF" w14:textId="77777777" w:rsidR="002503B8" w:rsidRDefault="0072020A">
            <w:r>
              <w:t>Urządzenie drukujące klasy biznes</w:t>
            </w:r>
          </w:p>
        </w:tc>
        <w:tc>
          <w:tcPr>
            <w:tcW w:w="3267" w:type="dxa"/>
          </w:tcPr>
          <w:p w14:paraId="1A952B42" w14:textId="6BA64B2E" w:rsidR="002503B8" w:rsidRDefault="00CE6BD8">
            <w:r>
              <w:t>Tak/Nie</w:t>
            </w:r>
          </w:p>
        </w:tc>
      </w:tr>
      <w:tr w:rsidR="002503B8" w14:paraId="7C37E29F" w14:textId="77777777" w:rsidTr="00322B02">
        <w:tc>
          <w:tcPr>
            <w:tcW w:w="709" w:type="dxa"/>
          </w:tcPr>
          <w:p w14:paraId="622D6B37" w14:textId="77777777" w:rsidR="002503B8" w:rsidRDefault="0072020A">
            <w:r>
              <w:t>2</w:t>
            </w:r>
          </w:p>
        </w:tc>
        <w:tc>
          <w:tcPr>
            <w:tcW w:w="2977" w:type="dxa"/>
          </w:tcPr>
          <w:p w14:paraId="03770A61" w14:textId="77777777" w:rsidR="002503B8" w:rsidRDefault="0072020A">
            <w:r>
              <w:t>Rodzaj urządzenia</w:t>
            </w:r>
          </w:p>
        </w:tc>
        <w:tc>
          <w:tcPr>
            <w:tcW w:w="3537" w:type="dxa"/>
          </w:tcPr>
          <w:p w14:paraId="08D5E636" w14:textId="77777777" w:rsidR="002503B8" w:rsidRDefault="0072020A">
            <w:r>
              <w:t>Kolorowe urządzenie atramentowe</w:t>
            </w:r>
          </w:p>
        </w:tc>
        <w:tc>
          <w:tcPr>
            <w:tcW w:w="3267" w:type="dxa"/>
          </w:tcPr>
          <w:p w14:paraId="10ED5739" w14:textId="05054733" w:rsidR="002503B8" w:rsidRDefault="00CE6BD8">
            <w:r>
              <w:t>Tak/Nie</w:t>
            </w:r>
          </w:p>
        </w:tc>
      </w:tr>
      <w:tr w:rsidR="002503B8" w14:paraId="0FD577BB" w14:textId="77777777" w:rsidTr="00322B02">
        <w:tc>
          <w:tcPr>
            <w:tcW w:w="709" w:type="dxa"/>
          </w:tcPr>
          <w:p w14:paraId="06FDE174" w14:textId="77777777" w:rsidR="002503B8" w:rsidRDefault="0072020A">
            <w:r>
              <w:t>3</w:t>
            </w:r>
          </w:p>
        </w:tc>
        <w:tc>
          <w:tcPr>
            <w:tcW w:w="2977" w:type="dxa"/>
          </w:tcPr>
          <w:p w14:paraId="54BEE400" w14:textId="77777777" w:rsidR="002503B8" w:rsidRDefault="0072020A">
            <w:r>
              <w:t>Funkcje</w:t>
            </w:r>
          </w:p>
        </w:tc>
        <w:tc>
          <w:tcPr>
            <w:tcW w:w="3537" w:type="dxa"/>
          </w:tcPr>
          <w:p w14:paraId="3A3DAB11" w14:textId="1D033149" w:rsidR="002503B8" w:rsidRDefault="00BF0068">
            <w:r w:rsidRPr="00BF0068">
              <w:t>drukowanie, kopiowanie, skanowanie, faksowanie</w:t>
            </w:r>
          </w:p>
        </w:tc>
        <w:tc>
          <w:tcPr>
            <w:tcW w:w="3267" w:type="dxa"/>
          </w:tcPr>
          <w:p w14:paraId="6AD8878F" w14:textId="3689258D" w:rsidR="002503B8" w:rsidRDefault="00CE6BD8">
            <w:r>
              <w:t>Tak/Nie</w:t>
            </w:r>
          </w:p>
        </w:tc>
      </w:tr>
      <w:tr w:rsidR="002503B8" w14:paraId="2AE0CAE4" w14:textId="77777777" w:rsidTr="00322B02">
        <w:tc>
          <w:tcPr>
            <w:tcW w:w="709" w:type="dxa"/>
          </w:tcPr>
          <w:p w14:paraId="0B5F014D" w14:textId="77777777" w:rsidR="002503B8" w:rsidRDefault="0072020A">
            <w:r>
              <w:t>4</w:t>
            </w:r>
          </w:p>
        </w:tc>
        <w:tc>
          <w:tcPr>
            <w:tcW w:w="2977" w:type="dxa"/>
          </w:tcPr>
          <w:p w14:paraId="56C19B92" w14:textId="77777777" w:rsidR="002503B8" w:rsidRDefault="0072020A">
            <w:r>
              <w:t>Przeznaczenie</w:t>
            </w:r>
          </w:p>
        </w:tc>
        <w:tc>
          <w:tcPr>
            <w:tcW w:w="3537" w:type="dxa"/>
          </w:tcPr>
          <w:p w14:paraId="5C7A1D82" w14:textId="234D99C5" w:rsidR="002503B8" w:rsidRDefault="00CE6BD8">
            <w:r>
              <w:t xml:space="preserve">Małe biuro / </w:t>
            </w:r>
            <w:r w:rsidR="0072020A">
              <w:t>Gabinet medyczny – obsługa pacjenta (P1)</w:t>
            </w:r>
          </w:p>
        </w:tc>
        <w:tc>
          <w:tcPr>
            <w:tcW w:w="3267" w:type="dxa"/>
          </w:tcPr>
          <w:p w14:paraId="53CAEC87" w14:textId="46726AA3" w:rsidR="002503B8" w:rsidRDefault="00CE6BD8">
            <w:r>
              <w:t>Tak/Nie</w:t>
            </w:r>
          </w:p>
        </w:tc>
      </w:tr>
      <w:tr w:rsidR="00BF0068" w14:paraId="02ACAE31" w14:textId="77777777" w:rsidTr="00322B02">
        <w:tc>
          <w:tcPr>
            <w:tcW w:w="709" w:type="dxa"/>
          </w:tcPr>
          <w:p w14:paraId="3ECFADFD" w14:textId="77777777" w:rsidR="00BF0068" w:rsidRDefault="00BF0068"/>
        </w:tc>
        <w:tc>
          <w:tcPr>
            <w:tcW w:w="2977" w:type="dxa"/>
          </w:tcPr>
          <w:p w14:paraId="40529DCC" w14:textId="3F6F96A1" w:rsidR="00BF0068" w:rsidRDefault="00BF0068">
            <w:r w:rsidRPr="00BF0068">
              <w:t>Szybkość druku mono/kolor ISO/IEC 24734</w:t>
            </w:r>
          </w:p>
        </w:tc>
        <w:tc>
          <w:tcPr>
            <w:tcW w:w="3537" w:type="dxa"/>
          </w:tcPr>
          <w:p w14:paraId="3C7C819D" w14:textId="67407036" w:rsidR="00BF0068" w:rsidRDefault="00BF0068">
            <w:r w:rsidRPr="00BF0068">
              <w:t>25 ipm/25 ipm</w:t>
            </w:r>
          </w:p>
        </w:tc>
        <w:tc>
          <w:tcPr>
            <w:tcW w:w="3267" w:type="dxa"/>
          </w:tcPr>
          <w:p w14:paraId="0F852A19" w14:textId="45DEF595" w:rsidR="00BF0068" w:rsidRDefault="00BF0068">
            <w:r w:rsidRPr="00BF0068">
              <w:t>Tak/Nie</w:t>
            </w:r>
          </w:p>
        </w:tc>
      </w:tr>
      <w:tr w:rsidR="00BF0068" w14:paraId="47BB60B3" w14:textId="77777777" w:rsidTr="00322B02">
        <w:tc>
          <w:tcPr>
            <w:tcW w:w="709" w:type="dxa"/>
          </w:tcPr>
          <w:p w14:paraId="3B471AE3" w14:textId="77777777" w:rsidR="00BF0068" w:rsidRDefault="00BF0068"/>
        </w:tc>
        <w:tc>
          <w:tcPr>
            <w:tcW w:w="2977" w:type="dxa"/>
          </w:tcPr>
          <w:p w14:paraId="31DF39FA" w14:textId="665D6FA3" w:rsidR="00BF0068" w:rsidRDefault="00BF0068">
            <w:r w:rsidRPr="00BF0068">
              <w:t>Szybkość druku dwustronnego mono/kolor ISO/IEC 24734</w:t>
            </w:r>
          </w:p>
        </w:tc>
        <w:tc>
          <w:tcPr>
            <w:tcW w:w="3537" w:type="dxa"/>
          </w:tcPr>
          <w:p w14:paraId="5BBFF88C" w14:textId="4E41C7CD" w:rsidR="00BF0068" w:rsidRDefault="00BF0068">
            <w:r w:rsidRPr="00BF0068">
              <w:t>16 ipm/16 ipm</w:t>
            </w:r>
          </w:p>
        </w:tc>
        <w:tc>
          <w:tcPr>
            <w:tcW w:w="3267" w:type="dxa"/>
          </w:tcPr>
          <w:p w14:paraId="6EAEECB2" w14:textId="2E129F94" w:rsidR="00BF0068" w:rsidRDefault="00BF0068">
            <w:r w:rsidRPr="00BF0068">
              <w:t>Tak/Nie</w:t>
            </w:r>
          </w:p>
        </w:tc>
      </w:tr>
      <w:tr w:rsidR="00BF0068" w14:paraId="2B77ADF3" w14:textId="77777777" w:rsidTr="00322B02">
        <w:tc>
          <w:tcPr>
            <w:tcW w:w="709" w:type="dxa"/>
          </w:tcPr>
          <w:p w14:paraId="4905B41F" w14:textId="77777777" w:rsidR="00BF0068" w:rsidRDefault="00BF0068"/>
        </w:tc>
        <w:tc>
          <w:tcPr>
            <w:tcW w:w="2977" w:type="dxa"/>
          </w:tcPr>
          <w:p w14:paraId="7ADBF5FB" w14:textId="0C6E23D6" w:rsidR="00BF0068" w:rsidRDefault="00BF0068">
            <w:r w:rsidRPr="00BF0068">
              <w:t>Czas wyjścia pierwszego wydruku (mono / kolor) FPOT ISO/IEC 17629</w:t>
            </w:r>
          </w:p>
        </w:tc>
        <w:tc>
          <w:tcPr>
            <w:tcW w:w="3537" w:type="dxa"/>
          </w:tcPr>
          <w:p w14:paraId="63788D86" w14:textId="5737AE04" w:rsidR="00BF0068" w:rsidRDefault="00BF0068">
            <w:r w:rsidRPr="00BF0068">
              <w:t>4,8/5,3 s</w:t>
            </w:r>
          </w:p>
        </w:tc>
        <w:tc>
          <w:tcPr>
            <w:tcW w:w="3267" w:type="dxa"/>
          </w:tcPr>
          <w:p w14:paraId="22DA4AE3" w14:textId="2B907F67" w:rsidR="00BF0068" w:rsidRDefault="00BF0068">
            <w:r w:rsidRPr="00BF0068">
              <w:t>Tak/Nie</w:t>
            </w:r>
          </w:p>
        </w:tc>
      </w:tr>
      <w:tr w:rsidR="002503B8" w14:paraId="648A65B7" w14:textId="77777777" w:rsidTr="00322B02">
        <w:tc>
          <w:tcPr>
            <w:tcW w:w="709" w:type="dxa"/>
          </w:tcPr>
          <w:p w14:paraId="0CD44A1F" w14:textId="77777777" w:rsidR="002503B8" w:rsidRDefault="0072020A">
            <w:r>
              <w:t>5</w:t>
            </w:r>
          </w:p>
        </w:tc>
        <w:tc>
          <w:tcPr>
            <w:tcW w:w="2977" w:type="dxa"/>
          </w:tcPr>
          <w:p w14:paraId="472C5111" w14:textId="77777777" w:rsidR="002503B8" w:rsidRDefault="0072020A">
            <w:r>
              <w:t>Technologia druku</w:t>
            </w:r>
          </w:p>
        </w:tc>
        <w:tc>
          <w:tcPr>
            <w:tcW w:w="3537" w:type="dxa"/>
          </w:tcPr>
          <w:p w14:paraId="0A2ECFCC" w14:textId="77777777" w:rsidR="002503B8" w:rsidRDefault="0072020A">
            <w:r>
              <w:t>Atramentowa</w:t>
            </w:r>
          </w:p>
        </w:tc>
        <w:tc>
          <w:tcPr>
            <w:tcW w:w="3267" w:type="dxa"/>
          </w:tcPr>
          <w:p w14:paraId="40E677B0" w14:textId="7310CDBD" w:rsidR="002503B8" w:rsidRDefault="00CE6BD8">
            <w:r>
              <w:t>Tak/Nie</w:t>
            </w:r>
          </w:p>
        </w:tc>
      </w:tr>
      <w:tr w:rsidR="002503B8" w14:paraId="2D468CFD" w14:textId="77777777" w:rsidTr="00322B02">
        <w:tc>
          <w:tcPr>
            <w:tcW w:w="709" w:type="dxa"/>
          </w:tcPr>
          <w:p w14:paraId="2C6D01F6" w14:textId="77777777" w:rsidR="002503B8" w:rsidRDefault="0072020A">
            <w:r>
              <w:t>6</w:t>
            </w:r>
          </w:p>
        </w:tc>
        <w:tc>
          <w:tcPr>
            <w:tcW w:w="2977" w:type="dxa"/>
          </w:tcPr>
          <w:p w14:paraId="6CF10418" w14:textId="77777777" w:rsidR="002503B8" w:rsidRDefault="0072020A">
            <w:r>
              <w:t>Rozdzielczość druku</w:t>
            </w:r>
          </w:p>
        </w:tc>
        <w:tc>
          <w:tcPr>
            <w:tcW w:w="3537" w:type="dxa"/>
          </w:tcPr>
          <w:p w14:paraId="753702BA" w14:textId="77777777" w:rsidR="002503B8" w:rsidRDefault="0072020A">
            <w:r>
              <w:t>min. 4800 × 1200 dpi</w:t>
            </w:r>
          </w:p>
        </w:tc>
        <w:tc>
          <w:tcPr>
            <w:tcW w:w="3267" w:type="dxa"/>
          </w:tcPr>
          <w:p w14:paraId="5A709D11" w14:textId="66B1CE2F" w:rsidR="002503B8" w:rsidRDefault="00CE6BD8">
            <w:r>
              <w:t>Tak/Nie</w:t>
            </w:r>
          </w:p>
        </w:tc>
      </w:tr>
      <w:tr w:rsidR="002503B8" w14:paraId="19983649" w14:textId="77777777" w:rsidTr="00322B02">
        <w:tc>
          <w:tcPr>
            <w:tcW w:w="709" w:type="dxa"/>
          </w:tcPr>
          <w:p w14:paraId="069B8A66" w14:textId="77777777" w:rsidR="002503B8" w:rsidRDefault="0072020A">
            <w:r>
              <w:t>7</w:t>
            </w:r>
          </w:p>
        </w:tc>
        <w:tc>
          <w:tcPr>
            <w:tcW w:w="2977" w:type="dxa"/>
          </w:tcPr>
          <w:p w14:paraId="18191F48" w14:textId="77777777" w:rsidR="002503B8" w:rsidRDefault="0072020A">
            <w:r>
              <w:t>Prędkość druku mono</w:t>
            </w:r>
          </w:p>
        </w:tc>
        <w:tc>
          <w:tcPr>
            <w:tcW w:w="3537" w:type="dxa"/>
          </w:tcPr>
          <w:p w14:paraId="16D1D7CA" w14:textId="77777777" w:rsidR="002503B8" w:rsidRDefault="0072020A">
            <w:r>
              <w:t>min. 20 str./min</w:t>
            </w:r>
          </w:p>
        </w:tc>
        <w:tc>
          <w:tcPr>
            <w:tcW w:w="3267" w:type="dxa"/>
          </w:tcPr>
          <w:p w14:paraId="0B501091" w14:textId="4E3FCB19" w:rsidR="002503B8" w:rsidRDefault="00CE6BD8">
            <w:r>
              <w:t>Tak/Nie</w:t>
            </w:r>
          </w:p>
        </w:tc>
      </w:tr>
      <w:tr w:rsidR="002503B8" w14:paraId="5082B215" w14:textId="77777777" w:rsidTr="00322B02">
        <w:tc>
          <w:tcPr>
            <w:tcW w:w="709" w:type="dxa"/>
          </w:tcPr>
          <w:p w14:paraId="7F675D6A" w14:textId="77777777" w:rsidR="002503B8" w:rsidRDefault="0072020A">
            <w:r>
              <w:t>8</w:t>
            </w:r>
          </w:p>
        </w:tc>
        <w:tc>
          <w:tcPr>
            <w:tcW w:w="2977" w:type="dxa"/>
          </w:tcPr>
          <w:p w14:paraId="3B77B5FA" w14:textId="77777777" w:rsidR="002503B8" w:rsidRDefault="0072020A">
            <w:r>
              <w:t>Prędkość druku kolor</w:t>
            </w:r>
          </w:p>
        </w:tc>
        <w:tc>
          <w:tcPr>
            <w:tcW w:w="3537" w:type="dxa"/>
          </w:tcPr>
          <w:p w14:paraId="7A8D0511" w14:textId="77777777" w:rsidR="002503B8" w:rsidRDefault="0072020A">
            <w:r>
              <w:t>min. 10 str./min</w:t>
            </w:r>
          </w:p>
        </w:tc>
        <w:tc>
          <w:tcPr>
            <w:tcW w:w="3267" w:type="dxa"/>
          </w:tcPr>
          <w:p w14:paraId="0F0867CC" w14:textId="005F58C0" w:rsidR="002503B8" w:rsidRDefault="00CE6BD8">
            <w:r>
              <w:t>Tak/Nie</w:t>
            </w:r>
          </w:p>
        </w:tc>
      </w:tr>
      <w:tr w:rsidR="002503B8" w14:paraId="23F8D201" w14:textId="77777777" w:rsidTr="00322B02">
        <w:tc>
          <w:tcPr>
            <w:tcW w:w="709" w:type="dxa"/>
          </w:tcPr>
          <w:p w14:paraId="40F6B994" w14:textId="77777777" w:rsidR="002503B8" w:rsidRDefault="0072020A">
            <w:r>
              <w:t>9</w:t>
            </w:r>
          </w:p>
        </w:tc>
        <w:tc>
          <w:tcPr>
            <w:tcW w:w="2977" w:type="dxa"/>
          </w:tcPr>
          <w:p w14:paraId="543A3676" w14:textId="77777777" w:rsidR="002503B8" w:rsidRDefault="0072020A">
            <w:r>
              <w:t>Druk dwustronny</w:t>
            </w:r>
          </w:p>
        </w:tc>
        <w:tc>
          <w:tcPr>
            <w:tcW w:w="3537" w:type="dxa"/>
          </w:tcPr>
          <w:p w14:paraId="58482296" w14:textId="77777777" w:rsidR="002503B8" w:rsidRDefault="0072020A">
            <w:r>
              <w:t>Automatyczny (duplex)</w:t>
            </w:r>
          </w:p>
        </w:tc>
        <w:tc>
          <w:tcPr>
            <w:tcW w:w="3267" w:type="dxa"/>
          </w:tcPr>
          <w:p w14:paraId="6263A689" w14:textId="64DC68FB" w:rsidR="002503B8" w:rsidRDefault="00CE6BD8">
            <w:r>
              <w:t>Tak/Nie</w:t>
            </w:r>
          </w:p>
        </w:tc>
      </w:tr>
      <w:tr w:rsidR="002503B8" w14:paraId="12F1EE5B" w14:textId="77777777" w:rsidTr="00322B02">
        <w:tc>
          <w:tcPr>
            <w:tcW w:w="709" w:type="dxa"/>
          </w:tcPr>
          <w:p w14:paraId="1B9D29FC" w14:textId="77777777" w:rsidR="002503B8" w:rsidRDefault="0072020A">
            <w:r>
              <w:t>10</w:t>
            </w:r>
          </w:p>
        </w:tc>
        <w:tc>
          <w:tcPr>
            <w:tcW w:w="2977" w:type="dxa"/>
          </w:tcPr>
          <w:p w14:paraId="7760762B" w14:textId="77777777" w:rsidR="002503B8" w:rsidRDefault="0072020A">
            <w:r>
              <w:t>Obsługiwane formaty papieru</w:t>
            </w:r>
          </w:p>
        </w:tc>
        <w:tc>
          <w:tcPr>
            <w:tcW w:w="3537" w:type="dxa"/>
          </w:tcPr>
          <w:p w14:paraId="4AA256B7" w14:textId="1388FE71" w:rsidR="002503B8" w:rsidRDefault="000A217F">
            <w:r w:rsidRPr="000A217F">
              <w:t>A4, A5, A6, B5, B6, C4 (koperta), C6 (koperta), DL (</w:t>
            </w:r>
            <w:r>
              <w:t>koperta</w:t>
            </w:r>
            <w:r w:rsidRPr="000A217F">
              <w:t xml:space="preserve">), No. 10 (koperta), Letter, 10 x 15 cm, 13 x </w:t>
            </w:r>
            <w:r w:rsidRPr="000A217F">
              <w:lastRenderedPageBreak/>
              <w:t>18 cm, 16:9, Legal, Executive</w:t>
            </w:r>
            <w:r w:rsidR="0072020A">
              <w:t>; formaty formularzy medycznych (P1)</w:t>
            </w:r>
          </w:p>
        </w:tc>
        <w:tc>
          <w:tcPr>
            <w:tcW w:w="3267" w:type="dxa"/>
          </w:tcPr>
          <w:p w14:paraId="50E59780" w14:textId="76B45DF7" w:rsidR="002503B8" w:rsidRDefault="00CE6BD8">
            <w:r>
              <w:lastRenderedPageBreak/>
              <w:t>Tak/Nie</w:t>
            </w:r>
          </w:p>
        </w:tc>
      </w:tr>
      <w:tr w:rsidR="002503B8" w14:paraId="391C9BAA" w14:textId="77777777" w:rsidTr="00322B02">
        <w:tc>
          <w:tcPr>
            <w:tcW w:w="709" w:type="dxa"/>
          </w:tcPr>
          <w:p w14:paraId="6651DF44" w14:textId="77777777" w:rsidR="002503B8" w:rsidRDefault="0072020A">
            <w:r>
              <w:t>11</w:t>
            </w:r>
          </w:p>
        </w:tc>
        <w:tc>
          <w:tcPr>
            <w:tcW w:w="2977" w:type="dxa"/>
          </w:tcPr>
          <w:p w14:paraId="6DEF151C" w14:textId="77777777" w:rsidR="002503B8" w:rsidRDefault="0072020A">
            <w:r>
              <w:t>Rodzaje nośników</w:t>
            </w:r>
          </w:p>
        </w:tc>
        <w:tc>
          <w:tcPr>
            <w:tcW w:w="3537" w:type="dxa"/>
          </w:tcPr>
          <w:p w14:paraId="0809B21C" w14:textId="77777777" w:rsidR="002503B8" w:rsidRDefault="0072020A">
            <w:r>
              <w:t>Papier zwykły, papier firmowy, papier makulaturowy, papier do formularzy</w:t>
            </w:r>
          </w:p>
        </w:tc>
        <w:tc>
          <w:tcPr>
            <w:tcW w:w="3267" w:type="dxa"/>
          </w:tcPr>
          <w:p w14:paraId="7702950A" w14:textId="0085D3D5" w:rsidR="002503B8" w:rsidRDefault="00CE6BD8">
            <w:r>
              <w:t>Tak/Nie</w:t>
            </w:r>
          </w:p>
        </w:tc>
      </w:tr>
      <w:tr w:rsidR="002503B8" w14:paraId="741FA950" w14:textId="77777777" w:rsidTr="00322B02">
        <w:tc>
          <w:tcPr>
            <w:tcW w:w="709" w:type="dxa"/>
          </w:tcPr>
          <w:p w14:paraId="198CAC7D" w14:textId="77777777" w:rsidR="002503B8" w:rsidRDefault="0072020A">
            <w:r>
              <w:t>12</w:t>
            </w:r>
          </w:p>
        </w:tc>
        <w:tc>
          <w:tcPr>
            <w:tcW w:w="2977" w:type="dxa"/>
          </w:tcPr>
          <w:p w14:paraId="44C2082F" w14:textId="77777777" w:rsidR="002503B8" w:rsidRDefault="0072020A">
            <w:r>
              <w:t>Podajniki papieru</w:t>
            </w:r>
          </w:p>
        </w:tc>
        <w:tc>
          <w:tcPr>
            <w:tcW w:w="3537" w:type="dxa"/>
          </w:tcPr>
          <w:p w14:paraId="62C0C592" w14:textId="77777777" w:rsidR="002503B8" w:rsidRDefault="0072020A">
            <w:r>
              <w:t>Podajnik główny min. 250 arkuszy</w:t>
            </w:r>
          </w:p>
        </w:tc>
        <w:tc>
          <w:tcPr>
            <w:tcW w:w="3267" w:type="dxa"/>
          </w:tcPr>
          <w:p w14:paraId="18684B5B" w14:textId="291C32AD" w:rsidR="002503B8" w:rsidRDefault="00CE6BD8">
            <w:r>
              <w:t>Tak/Nie</w:t>
            </w:r>
          </w:p>
        </w:tc>
      </w:tr>
      <w:tr w:rsidR="002503B8" w14:paraId="1ADC0A70" w14:textId="77777777" w:rsidTr="00322B02">
        <w:tc>
          <w:tcPr>
            <w:tcW w:w="709" w:type="dxa"/>
          </w:tcPr>
          <w:p w14:paraId="7DAF584C" w14:textId="77777777" w:rsidR="002503B8" w:rsidRDefault="0072020A">
            <w:r>
              <w:t>13</w:t>
            </w:r>
          </w:p>
        </w:tc>
        <w:tc>
          <w:tcPr>
            <w:tcW w:w="2977" w:type="dxa"/>
          </w:tcPr>
          <w:p w14:paraId="4ADB4DBA" w14:textId="77777777" w:rsidR="002503B8" w:rsidRDefault="0072020A">
            <w:r>
              <w:t>Skaner</w:t>
            </w:r>
          </w:p>
        </w:tc>
        <w:tc>
          <w:tcPr>
            <w:tcW w:w="3537" w:type="dxa"/>
          </w:tcPr>
          <w:p w14:paraId="5A41A49F" w14:textId="5220FB51" w:rsidR="002503B8" w:rsidRDefault="0072020A">
            <w:r>
              <w:t>Płaski i ADF</w:t>
            </w:r>
            <w:r w:rsidR="00322B02">
              <w:t xml:space="preserve"> (automatyczny podajnik dwustronny – skanowanie </w:t>
            </w:r>
            <w:r w:rsidR="00CD7E4C">
              <w:t>i</w:t>
            </w:r>
            <w:r w:rsidR="00CE6BD8">
              <w:t xml:space="preserve"> kopiowanie </w:t>
            </w:r>
            <w:r w:rsidR="00322B02">
              <w:t>dwustronne)</w:t>
            </w:r>
            <w:r w:rsidR="008774D4">
              <w:t>, skaner dwustronny, jednoprzebiegowy</w:t>
            </w:r>
          </w:p>
        </w:tc>
        <w:tc>
          <w:tcPr>
            <w:tcW w:w="3267" w:type="dxa"/>
          </w:tcPr>
          <w:p w14:paraId="23554F9D" w14:textId="39D0D557" w:rsidR="002503B8" w:rsidRDefault="00CE6BD8">
            <w:r>
              <w:t>Tak/Nie</w:t>
            </w:r>
          </w:p>
        </w:tc>
      </w:tr>
      <w:tr w:rsidR="002503B8" w14:paraId="199DED2C" w14:textId="77777777" w:rsidTr="00322B02">
        <w:tc>
          <w:tcPr>
            <w:tcW w:w="709" w:type="dxa"/>
          </w:tcPr>
          <w:p w14:paraId="06891A59" w14:textId="77777777" w:rsidR="002503B8" w:rsidRDefault="0072020A">
            <w:r>
              <w:t>14</w:t>
            </w:r>
          </w:p>
        </w:tc>
        <w:tc>
          <w:tcPr>
            <w:tcW w:w="2977" w:type="dxa"/>
          </w:tcPr>
          <w:p w14:paraId="54C46986" w14:textId="77777777" w:rsidR="002503B8" w:rsidRDefault="0072020A">
            <w:r>
              <w:t>Rozdzielczość skanera</w:t>
            </w:r>
          </w:p>
        </w:tc>
        <w:tc>
          <w:tcPr>
            <w:tcW w:w="3537" w:type="dxa"/>
          </w:tcPr>
          <w:p w14:paraId="0E11256E" w14:textId="77777777" w:rsidR="002503B8" w:rsidRDefault="0072020A">
            <w:r>
              <w:t>min. 1200 × 2400 dpi</w:t>
            </w:r>
          </w:p>
        </w:tc>
        <w:tc>
          <w:tcPr>
            <w:tcW w:w="3267" w:type="dxa"/>
          </w:tcPr>
          <w:p w14:paraId="42D5A814" w14:textId="1B953C51" w:rsidR="002503B8" w:rsidRDefault="00CE6BD8">
            <w:r>
              <w:t>Tak/Nie</w:t>
            </w:r>
          </w:p>
        </w:tc>
      </w:tr>
      <w:tr w:rsidR="002503B8" w14:paraId="697F42EF" w14:textId="77777777" w:rsidTr="00322B02">
        <w:tc>
          <w:tcPr>
            <w:tcW w:w="709" w:type="dxa"/>
          </w:tcPr>
          <w:p w14:paraId="5AA065A8" w14:textId="77777777" w:rsidR="002503B8" w:rsidRDefault="0072020A">
            <w:r>
              <w:t>15</w:t>
            </w:r>
          </w:p>
        </w:tc>
        <w:tc>
          <w:tcPr>
            <w:tcW w:w="2977" w:type="dxa"/>
          </w:tcPr>
          <w:p w14:paraId="5668D278" w14:textId="77777777" w:rsidR="002503B8" w:rsidRDefault="0072020A">
            <w:r>
              <w:t>Łączność</w:t>
            </w:r>
          </w:p>
        </w:tc>
        <w:tc>
          <w:tcPr>
            <w:tcW w:w="3537" w:type="dxa"/>
          </w:tcPr>
          <w:p w14:paraId="0E5F29C7" w14:textId="1FC67B9D" w:rsidR="002503B8" w:rsidRDefault="0072020A">
            <w:r>
              <w:t>USB, Ethernet</w:t>
            </w:r>
          </w:p>
        </w:tc>
        <w:tc>
          <w:tcPr>
            <w:tcW w:w="3267" w:type="dxa"/>
          </w:tcPr>
          <w:p w14:paraId="73D26525" w14:textId="4737B928" w:rsidR="002503B8" w:rsidRDefault="00CE6BD8">
            <w:r>
              <w:t>Tak/Nie</w:t>
            </w:r>
          </w:p>
        </w:tc>
      </w:tr>
      <w:tr w:rsidR="002503B8" w14:paraId="5E051144" w14:textId="77777777" w:rsidTr="00322B02">
        <w:tc>
          <w:tcPr>
            <w:tcW w:w="709" w:type="dxa"/>
          </w:tcPr>
          <w:p w14:paraId="5237CCD3" w14:textId="77777777" w:rsidR="002503B8" w:rsidRDefault="0072020A">
            <w:r>
              <w:t>16</w:t>
            </w:r>
          </w:p>
        </w:tc>
        <w:tc>
          <w:tcPr>
            <w:tcW w:w="2977" w:type="dxa"/>
          </w:tcPr>
          <w:p w14:paraId="41B99A1C" w14:textId="77777777" w:rsidR="002503B8" w:rsidRDefault="0072020A">
            <w:r>
              <w:t>Protokoły sieciowe</w:t>
            </w:r>
          </w:p>
        </w:tc>
        <w:tc>
          <w:tcPr>
            <w:tcW w:w="3537" w:type="dxa"/>
          </w:tcPr>
          <w:p w14:paraId="085A0DC0" w14:textId="20E7EB39" w:rsidR="002503B8" w:rsidRDefault="008774D4">
            <w:r>
              <w:t xml:space="preserve">min. </w:t>
            </w:r>
            <w:r w:rsidR="0072020A">
              <w:t>IPv4, IPv6, HTTPS, SNMP</w:t>
            </w:r>
          </w:p>
        </w:tc>
        <w:tc>
          <w:tcPr>
            <w:tcW w:w="3267" w:type="dxa"/>
          </w:tcPr>
          <w:p w14:paraId="01CE2F9B" w14:textId="3FC7032E" w:rsidR="002503B8" w:rsidRDefault="00CE6BD8">
            <w:r>
              <w:t>Tak/Nie</w:t>
            </w:r>
          </w:p>
        </w:tc>
      </w:tr>
      <w:tr w:rsidR="002503B8" w14:paraId="5294F8E7" w14:textId="77777777" w:rsidTr="00322B02">
        <w:tc>
          <w:tcPr>
            <w:tcW w:w="709" w:type="dxa"/>
          </w:tcPr>
          <w:p w14:paraId="0374543F" w14:textId="77777777" w:rsidR="002503B8" w:rsidRDefault="0072020A">
            <w:r>
              <w:t>17</w:t>
            </w:r>
          </w:p>
        </w:tc>
        <w:tc>
          <w:tcPr>
            <w:tcW w:w="2977" w:type="dxa"/>
          </w:tcPr>
          <w:p w14:paraId="20D0A6A4" w14:textId="77777777" w:rsidR="002503B8" w:rsidRDefault="0072020A">
            <w:r>
              <w:t>Obsługa systemów operacyjnych</w:t>
            </w:r>
          </w:p>
        </w:tc>
        <w:tc>
          <w:tcPr>
            <w:tcW w:w="3537" w:type="dxa"/>
          </w:tcPr>
          <w:p w14:paraId="7F95AC6E" w14:textId="0BB77A2F" w:rsidR="002503B8" w:rsidRDefault="008774D4">
            <w:r>
              <w:t xml:space="preserve">Min. </w:t>
            </w:r>
            <w:r w:rsidR="0072020A">
              <w:t>Windows 11, Windows 10, macOS, Linux</w:t>
            </w:r>
          </w:p>
        </w:tc>
        <w:tc>
          <w:tcPr>
            <w:tcW w:w="3267" w:type="dxa"/>
          </w:tcPr>
          <w:p w14:paraId="2C04E369" w14:textId="50D1D8C5" w:rsidR="002503B8" w:rsidRDefault="00CE6BD8">
            <w:r>
              <w:t>Tak/Nie</w:t>
            </w:r>
          </w:p>
        </w:tc>
      </w:tr>
      <w:tr w:rsidR="002503B8" w14:paraId="4B1BFF73" w14:textId="77777777" w:rsidTr="00322B02">
        <w:tc>
          <w:tcPr>
            <w:tcW w:w="709" w:type="dxa"/>
          </w:tcPr>
          <w:p w14:paraId="381D93E1" w14:textId="77777777" w:rsidR="002503B8" w:rsidRDefault="0072020A">
            <w:r>
              <w:t>18</w:t>
            </w:r>
          </w:p>
        </w:tc>
        <w:tc>
          <w:tcPr>
            <w:tcW w:w="2977" w:type="dxa"/>
          </w:tcPr>
          <w:p w14:paraId="61BEF009" w14:textId="77777777" w:rsidR="002503B8" w:rsidRDefault="0072020A">
            <w:r>
              <w:t>Wyświetlacz</w:t>
            </w:r>
          </w:p>
        </w:tc>
        <w:tc>
          <w:tcPr>
            <w:tcW w:w="3537" w:type="dxa"/>
          </w:tcPr>
          <w:p w14:paraId="750B662D" w14:textId="68139471" w:rsidR="002503B8" w:rsidRDefault="0072020A">
            <w:r>
              <w:t>Kolorowy ekran LCD</w:t>
            </w:r>
            <w:r w:rsidR="00322B02">
              <w:t>, Dotykowy</w:t>
            </w:r>
          </w:p>
        </w:tc>
        <w:tc>
          <w:tcPr>
            <w:tcW w:w="3267" w:type="dxa"/>
          </w:tcPr>
          <w:p w14:paraId="515BD58A" w14:textId="1D75EE56" w:rsidR="002503B8" w:rsidRDefault="00CE6BD8">
            <w:r>
              <w:t>Tak/Nie</w:t>
            </w:r>
          </w:p>
        </w:tc>
      </w:tr>
      <w:tr w:rsidR="002503B8" w14:paraId="4F5DE775" w14:textId="77777777" w:rsidTr="00322B02">
        <w:tc>
          <w:tcPr>
            <w:tcW w:w="709" w:type="dxa"/>
          </w:tcPr>
          <w:p w14:paraId="0C23C356" w14:textId="77777777" w:rsidR="002503B8" w:rsidRDefault="0072020A">
            <w:r>
              <w:t>19</w:t>
            </w:r>
          </w:p>
        </w:tc>
        <w:tc>
          <w:tcPr>
            <w:tcW w:w="2977" w:type="dxa"/>
          </w:tcPr>
          <w:p w14:paraId="53096493" w14:textId="77777777" w:rsidR="002503B8" w:rsidRDefault="0072020A">
            <w:r>
              <w:t>Eksploatacja</w:t>
            </w:r>
          </w:p>
        </w:tc>
        <w:tc>
          <w:tcPr>
            <w:tcW w:w="3537" w:type="dxa"/>
          </w:tcPr>
          <w:p w14:paraId="2A644D4C" w14:textId="6E2B3C04" w:rsidR="002503B8" w:rsidRDefault="0072020A">
            <w:r>
              <w:t>System stałego zasilania w atrament</w:t>
            </w:r>
            <w:r w:rsidR="008774D4">
              <w:t>/wkład atramentowy</w:t>
            </w:r>
          </w:p>
        </w:tc>
        <w:tc>
          <w:tcPr>
            <w:tcW w:w="3267" w:type="dxa"/>
          </w:tcPr>
          <w:p w14:paraId="64F613AE" w14:textId="50451AE1" w:rsidR="002503B8" w:rsidRDefault="00CE6BD8">
            <w:r>
              <w:t>Tak/Nie</w:t>
            </w:r>
          </w:p>
        </w:tc>
      </w:tr>
      <w:tr w:rsidR="002503B8" w14:paraId="6C4161AD" w14:textId="77777777" w:rsidTr="00322B02">
        <w:tc>
          <w:tcPr>
            <w:tcW w:w="709" w:type="dxa"/>
          </w:tcPr>
          <w:p w14:paraId="608546E6" w14:textId="77777777" w:rsidR="002503B8" w:rsidRDefault="0072020A">
            <w:r>
              <w:t>20</w:t>
            </w:r>
          </w:p>
        </w:tc>
        <w:tc>
          <w:tcPr>
            <w:tcW w:w="2977" w:type="dxa"/>
          </w:tcPr>
          <w:p w14:paraId="73FDC5C3" w14:textId="77777777" w:rsidR="002503B8" w:rsidRDefault="0072020A">
            <w:r>
              <w:t>Gwarancja</w:t>
            </w:r>
          </w:p>
        </w:tc>
        <w:tc>
          <w:tcPr>
            <w:tcW w:w="3537" w:type="dxa"/>
          </w:tcPr>
          <w:p w14:paraId="6998AC5E" w14:textId="77777777" w:rsidR="002503B8" w:rsidRDefault="0072020A">
            <w:r>
              <w:t>min. 24 miesiące</w:t>
            </w:r>
          </w:p>
        </w:tc>
        <w:tc>
          <w:tcPr>
            <w:tcW w:w="3267" w:type="dxa"/>
          </w:tcPr>
          <w:p w14:paraId="21198CF5" w14:textId="06250814" w:rsidR="002503B8" w:rsidRDefault="00CE6BD8">
            <w:r>
              <w:t>Tak/Nie</w:t>
            </w:r>
          </w:p>
        </w:tc>
      </w:tr>
      <w:tr w:rsidR="002503B8" w14:paraId="5473B831" w14:textId="77777777" w:rsidTr="00322B02">
        <w:tc>
          <w:tcPr>
            <w:tcW w:w="709" w:type="dxa"/>
          </w:tcPr>
          <w:p w14:paraId="234D1F6A" w14:textId="77777777" w:rsidR="002503B8" w:rsidRDefault="0072020A">
            <w:r>
              <w:t>21</w:t>
            </w:r>
          </w:p>
        </w:tc>
        <w:tc>
          <w:tcPr>
            <w:tcW w:w="2977" w:type="dxa"/>
          </w:tcPr>
          <w:p w14:paraId="60BAD8D5" w14:textId="77777777" w:rsidR="002503B8" w:rsidRDefault="0072020A">
            <w:r>
              <w:t>Stan urządzenia</w:t>
            </w:r>
          </w:p>
        </w:tc>
        <w:tc>
          <w:tcPr>
            <w:tcW w:w="3537" w:type="dxa"/>
          </w:tcPr>
          <w:p w14:paraId="7B1D4D79" w14:textId="77777777" w:rsidR="002503B8" w:rsidRDefault="0072020A">
            <w:r>
              <w:t>Fabrycznie nowe, nieużywane</w:t>
            </w:r>
          </w:p>
        </w:tc>
        <w:tc>
          <w:tcPr>
            <w:tcW w:w="3267" w:type="dxa"/>
          </w:tcPr>
          <w:p w14:paraId="2E3222F4" w14:textId="55B38EAD" w:rsidR="002503B8" w:rsidRDefault="00CE6BD8">
            <w:r>
              <w:t>Tak/Nie</w:t>
            </w:r>
          </w:p>
        </w:tc>
      </w:tr>
      <w:tr w:rsidR="00322B02" w14:paraId="236D7B4D" w14:textId="77777777" w:rsidTr="00322B02">
        <w:tc>
          <w:tcPr>
            <w:tcW w:w="709" w:type="dxa"/>
          </w:tcPr>
          <w:p w14:paraId="7421E256" w14:textId="76EC9BDE" w:rsidR="00322B02" w:rsidRDefault="00322B02">
            <w:r>
              <w:t>22</w:t>
            </w:r>
          </w:p>
        </w:tc>
        <w:tc>
          <w:tcPr>
            <w:tcW w:w="2977" w:type="dxa"/>
          </w:tcPr>
          <w:p w14:paraId="52F4ECA9" w14:textId="65872003" w:rsidR="00322B02" w:rsidRDefault="00322B02">
            <w:r>
              <w:t>Sk</w:t>
            </w:r>
            <w:r w:rsidR="00CE6BD8">
              <w:t>a</w:t>
            </w:r>
            <w:r>
              <w:t>nowanie</w:t>
            </w:r>
          </w:p>
        </w:tc>
        <w:tc>
          <w:tcPr>
            <w:tcW w:w="3537" w:type="dxa"/>
          </w:tcPr>
          <w:p w14:paraId="1927ED22" w14:textId="2678655B" w:rsidR="00322B02" w:rsidRDefault="00322B02">
            <w:r>
              <w:t>Mail, Zasób sieciowy</w:t>
            </w:r>
            <w:r w:rsidR="00CD7E4C">
              <w:t>/Folder</w:t>
            </w:r>
            <w:r>
              <w:t xml:space="preserve"> (Obsługa SMB </w:t>
            </w:r>
            <w:r w:rsidR="0072020A">
              <w:t>2-</w:t>
            </w:r>
            <w:r>
              <w:t>3</w:t>
            </w:r>
            <w:r w:rsidR="0072020A">
              <w:t xml:space="preserve"> bez użycia rozwiązań chmurowych</w:t>
            </w:r>
            <w:r w:rsidR="008774D4">
              <w:t xml:space="preserve"> oraz dodatkowych aplikacji</w:t>
            </w:r>
            <w:r>
              <w:t>, ftp/sftp, USB)</w:t>
            </w:r>
          </w:p>
        </w:tc>
        <w:tc>
          <w:tcPr>
            <w:tcW w:w="3267" w:type="dxa"/>
          </w:tcPr>
          <w:p w14:paraId="2BC0EDBF" w14:textId="64757184" w:rsidR="00322B02" w:rsidRDefault="00CE6BD8">
            <w:r>
              <w:t>Tak/Nie</w:t>
            </w:r>
          </w:p>
        </w:tc>
      </w:tr>
      <w:tr w:rsidR="00CE6BD8" w14:paraId="0ABC4FF6" w14:textId="77777777" w:rsidTr="00322B02">
        <w:tc>
          <w:tcPr>
            <w:tcW w:w="709" w:type="dxa"/>
          </w:tcPr>
          <w:p w14:paraId="0C6242AD" w14:textId="66CFB6C7" w:rsidR="00CE6BD8" w:rsidRDefault="00CE6BD8">
            <w:r>
              <w:t>24</w:t>
            </w:r>
          </w:p>
        </w:tc>
        <w:tc>
          <w:tcPr>
            <w:tcW w:w="2977" w:type="dxa"/>
          </w:tcPr>
          <w:p w14:paraId="30A4A377" w14:textId="3E789CA0" w:rsidR="00CE6BD8" w:rsidRDefault="00CE6BD8">
            <w:r>
              <w:t>Formaty skanu</w:t>
            </w:r>
          </w:p>
        </w:tc>
        <w:tc>
          <w:tcPr>
            <w:tcW w:w="3537" w:type="dxa"/>
          </w:tcPr>
          <w:p w14:paraId="371FE40C" w14:textId="4767F045" w:rsidR="00CE6BD8" w:rsidRDefault="00CE6BD8">
            <w:r>
              <w:t xml:space="preserve">Min. </w:t>
            </w:r>
            <w:r w:rsidRPr="00CE6BD8">
              <w:t>JPEG, TIFF, Skanowanie do multi-TIFF, PDF, PDF/A, JPEG (Kolor/Skala szarości)</w:t>
            </w:r>
          </w:p>
        </w:tc>
        <w:tc>
          <w:tcPr>
            <w:tcW w:w="3267" w:type="dxa"/>
          </w:tcPr>
          <w:p w14:paraId="5D7C75B4" w14:textId="0890B9A9" w:rsidR="00CE6BD8" w:rsidRDefault="00CE6BD8">
            <w:r>
              <w:t>Tak/Nie</w:t>
            </w:r>
          </w:p>
        </w:tc>
      </w:tr>
      <w:tr w:rsidR="00322B02" w14:paraId="5A9A8496" w14:textId="77777777" w:rsidTr="00322B02">
        <w:tc>
          <w:tcPr>
            <w:tcW w:w="709" w:type="dxa"/>
          </w:tcPr>
          <w:p w14:paraId="06D0745B" w14:textId="6CB6024D" w:rsidR="00322B02" w:rsidRDefault="00322B02">
            <w:r>
              <w:t>23</w:t>
            </w:r>
          </w:p>
        </w:tc>
        <w:tc>
          <w:tcPr>
            <w:tcW w:w="2977" w:type="dxa"/>
          </w:tcPr>
          <w:p w14:paraId="060C6D5A" w14:textId="4BD8571A" w:rsidR="00322B02" w:rsidRDefault="00322B02">
            <w:r>
              <w:t>Wydajność materiałów ekspoatacyujnych</w:t>
            </w:r>
          </w:p>
        </w:tc>
        <w:tc>
          <w:tcPr>
            <w:tcW w:w="3537" w:type="dxa"/>
          </w:tcPr>
          <w:p w14:paraId="25CBC234" w14:textId="43B55D4C" w:rsidR="00322B02" w:rsidRDefault="00322B02">
            <w:r>
              <w:t xml:space="preserve">Czarny: </w:t>
            </w:r>
            <w:r w:rsidR="00CE6BD8">
              <w:t xml:space="preserve">min </w:t>
            </w:r>
            <w:r w:rsidR="00CD7E4C">
              <w:t>5</w:t>
            </w:r>
            <w:r w:rsidR="00CE6BD8">
              <w:t xml:space="preserve">0k stron przy 5% pokryciu; min. </w:t>
            </w:r>
            <w:r w:rsidR="00CD7E4C">
              <w:t>20</w:t>
            </w:r>
            <w:r w:rsidR="00CE6BD8">
              <w:t xml:space="preserve">k stron przy 5% pokryciu każdy z kolorów. Opakowanie po zasobnikach nie </w:t>
            </w:r>
            <w:r w:rsidR="00CE6BD8">
              <w:lastRenderedPageBreak/>
              <w:t>wymagające zgłoszeń dedykowanej utylizacji</w:t>
            </w:r>
          </w:p>
        </w:tc>
        <w:tc>
          <w:tcPr>
            <w:tcW w:w="3267" w:type="dxa"/>
          </w:tcPr>
          <w:p w14:paraId="14E61AB0" w14:textId="332F40AB" w:rsidR="00322B02" w:rsidRDefault="00CE6BD8">
            <w:r>
              <w:lastRenderedPageBreak/>
              <w:t>Tak/Nie</w:t>
            </w:r>
          </w:p>
        </w:tc>
      </w:tr>
      <w:tr w:rsidR="00CD7E4C" w14:paraId="103DBC7E" w14:textId="77777777" w:rsidTr="00322B02">
        <w:tc>
          <w:tcPr>
            <w:tcW w:w="709" w:type="dxa"/>
          </w:tcPr>
          <w:p w14:paraId="080BEC38" w14:textId="77777777" w:rsidR="00CD7E4C" w:rsidRDefault="00CD7E4C"/>
        </w:tc>
        <w:tc>
          <w:tcPr>
            <w:tcW w:w="2977" w:type="dxa"/>
          </w:tcPr>
          <w:p w14:paraId="4C71D8EA" w14:textId="740D9D63" w:rsidR="00CD7E4C" w:rsidRPr="0072020A" w:rsidRDefault="00CD7E4C">
            <w:pPr>
              <w:rPr>
                <w:lang w:val="pl-PL"/>
              </w:rPr>
            </w:pPr>
            <w:r w:rsidRPr="00CD7E4C">
              <w:rPr>
                <w:lang w:val="pl-PL"/>
              </w:rPr>
              <w:t>Bezpieczeństwo</w:t>
            </w:r>
          </w:p>
        </w:tc>
        <w:tc>
          <w:tcPr>
            <w:tcW w:w="3537" w:type="dxa"/>
          </w:tcPr>
          <w:p w14:paraId="469B682B" w14:textId="2CB47041" w:rsidR="00CD7E4C" w:rsidRPr="0072020A" w:rsidRDefault="00CD7E4C">
            <w:r w:rsidRPr="00CD7E4C">
              <w:t>SSL, TLS, IPsec/IP Filtering, IEEE802.1X</w:t>
            </w:r>
          </w:p>
        </w:tc>
        <w:tc>
          <w:tcPr>
            <w:tcW w:w="3267" w:type="dxa"/>
          </w:tcPr>
          <w:p w14:paraId="52F80752" w14:textId="2919ACDB" w:rsidR="00CD7E4C" w:rsidRDefault="00CD7E4C">
            <w:r>
              <w:t>Tak/Nie</w:t>
            </w:r>
          </w:p>
        </w:tc>
      </w:tr>
      <w:tr w:rsidR="0072020A" w14:paraId="40AD4FDE" w14:textId="77777777" w:rsidTr="00322B02">
        <w:tc>
          <w:tcPr>
            <w:tcW w:w="709" w:type="dxa"/>
          </w:tcPr>
          <w:p w14:paraId="0AF10CED" w14:textId="77777777" w:rsidR="0072020A" w:rsidRDefault="0072020A"/>
        </w:tc>
        <w:tc>
          <w:tcPr>
            <w:tcW w:w="2977" w:type="dxa"/>
          </w:tcPr>
          <w:p w14:paraId="5C898770" w14:textId="7818DC2E" w:rsidR="0072020A" w:rsidRPr="0072020A" w:rsidRDefault="0072020A">
            <w:pPr>
              <w:rPr>
                <w:lang w:val="pl-PL"/>
              </w:rPr>
            </w:pPr>
            <w:r w:rsidRPr="0072020A">
              <w:rPr>
                <w:lang w:val="pl-PL"/>
              </w:rPr>
              <w:t>Języki drukowania</w:t>
            </w:r>
          </w:p>
        </w:tc>
        <w:tc>
          <w:tcPr>
            <w:tcW w:w="3537" w:type="dxa"/>
          </w:tcPr>
          <w:p w14:paraId="231DAC05" w14:textId="41402720" w:rsidR="0072020A" w:rsidRDefault="0072020A">
            <w:r w:rsidRPr="0072020A">
              <w:t>PCL5c, PCL6, PostScript 3, ESC/P-R, PDF 1.7</w:t>
            </w:r>
          </w:p>
        </w:tc>
        <w:tc>
          <w:tcPr>
            <w:tcW w:w="3267" w:type="dxa"/>
          </w:tcPr>
          <w:p w14:paraId="445D0C4A" w14:textId="403AB663" w:rsidR="0072020A" w:rsidRDefault="0072020A">
            <w:r>
              <w:t>Tak/Nie</w:t>
            </w:r>
          </w:p>
        </w:tc>
      </w:tr>
    </w:tbl>
    <w:p w14:paraId="766E0990" w14:textId="77777777" w:rsidR="002503B8" w:rsidRDefault="0072020A">
      <w:r>
        <w:br/>
        <w:t>Uwagi:</w:t>
      </w:r>
      <w:r>
        <w:br/>
        <w:t>1. Urządzenie musi zapewniać prawidłowy i czytelny wydruk dokumentów generowanych z systemów gabinetowych oraz platformy P1.</w:t>
      </w:r>
      <w:r>
        <w:br/>
        <w:t>2. Dopuszcza się zaoferowanie urządzenia równoważnego o parametrach nie gorszych.</w:t>
      </w:r>
      <w:r>
        <w:br/>
        <w:t>3. Sprzęt przeznaczony do pracy ciągłej w gabinecie medycznym.</w:t>
      </w:r>
      <w:r>
        <w:br/>
        <w:t>4. Urządzenie musi pochodzić z oficjalnej dystrybucji na rynek polski.</w:t>
      </w:r>
    </w:p>
    <w:p w14:paraId="4E01B980" w14:textId="77777777" w:rsidR="00BE2146" w:rsidRPr="00BE2146" w:rsidRDefault="00BE2146" w:rsidP="00BE2146">
      <w:pPr>
        <w:widowControl w:val="0"/>
        <w:spacing w:after="0" w:line="180" w:lineRule="exact"/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</w:pPr>
      <w:r w:rsidRPr="00BE2146">
        <w:rPr>
          <w:rFonts w:ascii="Arial" w:eastAsia="Verdana" w:hAnsi="Arial" w:cs="Arial"/>
          <w:b/>
          <w:bCs/>
          <w:sz w:val="18"/>
          <w:szCs w:val="18"/>
          <w:bdr w:val="nil"/>
          <w:lang w:val="pl-PL" w:eastAsia="pl-PL"/>
        </w:rPr>
        <w:t>Dokument należy złożyć wraz z ofertą.</w:t>
      </w:r>
    </w:p>
    <w:p w14:paraId="33365132" w14:textId="77777777" w:rsidR="00BE2146" w:rsidRPr="00BE2146" w:rsidRDefault="00BE2146" w:rsidP="00BE2146">
      <w:pPr>
        <w:widowControl w:val="0"/>
        <w:spacing w:after="0"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  <w:lang w:val="pl-PL" w:eastAsia="pl-PL"/>
        </w:rPr>
      </w:pPr>
      <w:r w:rsidRPr="00BE2146">
        <w:rPr>
          <w:rFonts w:ascii="Tahoma" w:eastAsia="Verdana" w:hAnsi="Tahoma" w:cs="Tahoma"/>
          <w:sz w:val="18"/>
          <w:szCs w:val="18"/>
          <w:bdr w:val="nil"/>
          <w:lang w:val="pl-PL" w:eastAsia="pl-PL"/>
        </w:rPr>
        <w:t>…………………………………………………………</w:t>
      </w:r>
    </w:p>
    <w:p w14:paraId="45D5C202" w14:textId="77777777" w:rsidR="00BE2146" w:rsidRPr="00BE2146" w:rsidRDefault="00BE2146" w:rsidP="00BE214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</w:pPr>
      <w:r w:rsidRPr="00BE2146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podpis/podpisy osoby/osób uprawnionej/ych do</w:t>
      </w:r>
    </w:p>
    <w:p w14:paraId="7D0F7834" w14:textId="1F39EE96" w:rsidR="0072020A" w:rsidRDefault="00BE2146" w:rsidP="00BE2146">
      <w:r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 xml:space="preserve">                                                                                                              </w:t>
      </w:r>
      <w:r w:rsidRPr="00BE2146">
        <w:rPr>
          <w:rFonts w:ascii="Helvetica Neue" w:eastAsia="Helvetica Neue" w:hAnsi="Helvetica Neue" w:cs="Helvetica Neue"/>
          <w:sz w:val="18"/>
          <w:szCs w:val="14"/>
          <w:bdr w:val="nil"/>
          <w:lang w:val="pl-PL"/>
        </w:rPr>
        <w:t>składania oświadczeń woli w imieniu Wykonawcy</w:t>
      </w:r>
    </w:p>
    <w:sectPr w:rsidR="0072020A" w:rsidSect="00322B02">
      <w:pgSz w:w="12240" w:h="15840"/>
      <w:pgMar w:top="70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0388112">
    <w:abstractNumId w:val="8"/>
  </w:num>
  <w:num w:numId="2" w16cid:durableId="273710799">
    <w:abstractNumId w:val="6"/>
  </w:num>
  <w:num w:numId="3" w16cid:durableId="614019569">
    <w:abstractNumId w:val="5"/>
  </w:num>
  <w:num w:numId="4" w16cid:durableId="1598178077">
    <w:abstractNumId w:val="4"/>
  </w:num>
  <w:num w:numId="5" w16cid:durableId="1049651699">
    <w:abstractNumId w:val="7"/>
  </w:num>
  <w:num w:numId="6" w16cid:durableId="1388458056">
    <w:abstractNumId w:val="3"/>
  </w:num>
  <w:num w:numId="7" w16cid:durableId="368839702">
    <w:abstractNumId w:val="2"/>
  </w:num>
  <w:num w:numId="8" w16cid:durableId="2043823379">
    <w:abstractNumId w:val="1"/>
  </w:num>
  <w:num w:numId="9" w16cid:durableId="621305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217F"/>
    <w:rsid w:val="00104C9E"/>
    <w:rsid w:val="0015074B"/>
    <w:rsid w:val="002503B8"/>
    <w:rsid w:val="0029639D"/>
    <w:rsid w:val="00322B02"/>
    <w:rsid w:val="00326F90"/>
    <w:rsid w:val="0036078E"/>
    <w:rsid w:val="003E1A4E"/>
    <w:rsid w:val="004C5933"/>
    <w:rsid w:val="0072020A"/>
    <w:rsid w:val="008774D4"/>
    <w:rsid w:val="00AA1D8D"/>
    <w:rsid w:val="00B47730"/>
    <w:rsid w:val="00BE2146"/>
    <w:rsid w:val="00BF0068"/>
    <w:rsid w:val="00CB0664"/>
    <w:rsid w:val="00CD7E4C"/>
    <w:rsid w:val="00CE6BD8"/>
    <w:rsid w:val="00FC693F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39BFB"/>
  <w14:defaultImageDpi w14:val="300"/>
  <w15:docId w15:val="{B46A2E00-6B0F-4DB1-B38F-E23488AD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re">
    <w:name w:val="Treść"/>
    <w:rsid w:val="00322B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pl-PL"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Teksttreci">
    <w:name w:val="Tekst treści_"/>
    <w:link w:val="Teksttreci0"/>
    <w:uiPriority w:val="99"/>
    <w:rsid w:val="0072020A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72020A"/>
    <w:pPr>
      <w:widowControl w:val="0"/>
      <w:shd w:val="clear" w:color="auto" w:fill="FFFFFF"/>
      <w:spacing w:after="0" w:line="360" w:lineRule="exact"/>
      <w:ind w:hanging="420"/>
      <w:jc w:val="right"/>
    </w:pPr>
    <w:rPr>
      <w:rFonts w:ascii="Verdana" w:eastAsia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489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Joanna Jeleniewicz</cp:lastModifiedBy>
  <cp:revision>3</cp:revision>
  <dcterms:created xsi:type="dcterms:W3CDTF">2026-04-09T07:24:00Z</dcterms:created>
  <dcterms:modified xsi:type="dcterms:W3CDTF">2026-04-16T10:30:00Z</dcterms:modified>
  <cp:category/>
</cp:coreProperties>
</file>